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32EE1" w:rsidRDefault="00B32EE1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B32EE1" w:rsidRDefault="00B32EE1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B32EE1" w:rsidRPr="00AA2164" w:rsidRDefault="00B32EE1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AA2164">
        <w:rPr>
          <w:rFonts w:ascii="楷体" w:eastAsia="楷体" w:hAnsi="楷体" w:cs="楷体_GB2312" w:hint="eastAsia"/>
        </w:rPr>
        <w:t>〔</w:t>
      </w:r>
      <w:r w:rsidRPr="00AA2164">
        <w:rPr>
          <w:rFonts w:ascii="楷体" w:eastAsia="楷体" w:hAnsi="楷体" w:cs="Times New Roman"/>
        </w:rPr>
        <w:t>2021</w:t>
      </w:r>
      <w:r w:rsidRPr="00AA2164">
        <w:rPr>
          <w:rFonts w:ascii="楷体" w:eastAsia="楷体" w:hAnsi="楷体" w:cs="楷体_GB2312" w:hint="eastAsia"/>
        </w:rPr>
        <w:t>〕闽厦狱减字第</w:t>
      </w:r>
      <w:r w:rsidRPr="00AA2164">
        <w:rPr>
          <w:rFonts w:ascii="楷体" w:eastAsia="楷体" w:hAnsi="楷体" w:cs="Times New Roman"/>
        </w:rPr>
        <w:t>390</w:t>
      </w:r>
      <w:r w:rsidRPr="00AA2164">
        <w:rPr>
          <w:rFonts w:ascii="楷体" w:eastAsia="楷体" w:hAnsi="楷体" w:cs="楷体_GB2312" w:hint="eastAsia"/>
        </w:rPr>
        <w:t>号</w:t>
      </w:r>
    </w:p>
    <w:p w:rsidR="00AA2164" w:rsidRDefault="00AA2164" w:rsidP="00AA2164">
      <w:pPr>
        <w:jc w:val="right"/>
        <w:rPr>
          <w:rFonts w:ascii="Times New Roman" w:eastAsia="楷体_GB2312" w:hAnsi="Times New Roman" w:cs="Times New Roman"/>
        </w:rPr>
      </w:pPr>
    </w:p>
    <w:p w:rsidR="00B32EE1" w:rsidRPr="00AA2164" w:rsidRDefault="00B32EE1" w:rsidP="00AA2164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A2164">
        <w:rPr>
          <w:rFonts w:ascii="仿宋" w:eastAsia="仿宋" w:hAnsi="仿宋" w:cs="仿宋_GB2312" w:hint="eastAsia"/>
        </w:rPr>
        <w:t>罪犯陈金福</w:t>
      </w:r>
      <w:r w:rsidR="003D0B26" w:rsidRPr="00AA2164">
        <w:rPr>
          <w:rFonts w:ascii="仿宋" w:eastAsia="仿宋" w:hAnsi="仿宋" w:cs="Times New Roman"/>
        </w:rPr>
        <w:fldChar w:fldCharType="begin"/>
      </w:r>
      <w:r w:rsidRPr="00AA2164">
        <w:rPr>
          <w:rFonts w:ascii="仿宋" w:eastAsia="仿宋" w:hAnsi="仿宋" w:cs="Times New Roman"/>
        </w:rPr>
        <w:instrText xml:space="preserve"> AUTOTEXTLIST  \* MERGEFORMAT </w:instrText>
      </w:r>
      <w:r w:rsidR="003D0B26" w:rsidRPr="00AA2164">
        <w:rPr>
          <w:rFonts w:ascii="仿宋" w:eastAsia="仿宋" w:hAnsi="仿宋" w:cs="Times New Roman"/>
        </w:rPr>
        <w:fldChar w:fldCharType="end"/>
      </w:r>
      <w:r w:rsidRPr="00AA2164">
        <w:rPr>
          <w:rFonts w:ascii="仿宋" w:eastAsia="仿宋" w:hAnsi="仿宋" w:cs="仿宋_GB2312" w:hint="eastAsia"/>
        </w:rPr>
        <w:t>，男，汉族</w:t>
      </w:r>
      <w:r w:rsidRPr="00AA2164">
        <w:rPr>
          <w:rFonts w:ascii="仿宋" w:eastAsia="仿宋" w:hAnsi="仿宋" w:cs="Times New Roman"/>
        </w:rPr>
        <w:t>,</w:t>
      </w:r>
      <w:r w:rsidRPr="00AA2164">
        <w:rPr>
          <w:rFonts w:ascii="仿宋" w:eastAsia="仿宋" w:hAnsi="仿宋" w:cs="仿宋_GB2312" w:hint="eastAsia"/>
        </w:rPr>
        <w:t>初中文化，</w:t>
      </w:r>
      <w:r w:rsidRPr="00AA2164">
        <w:rPr>
          <w:rFonts w:ascii="仿宋" w:eastAsia="仿宋" w:hAnsi="仿宋" w:cs="Times New Roman"/>
        </w:rPr>
        <w:t>1975</w:t>
      </w:r>
      <w:r w:rsidRPr="00AA2164">
        <w:rPr>
          <w:rFonts w:ascii="仿宋" w:eastAsia="仿宋" w:hAnsi="仿宋" w:cs="仿宋_GB2312" w:hint="eastAsia"/>
        </w:rPr>
        <w:t>年</w:t>
      </w:r>
      <w:r w:rsidRPr="00AA2164">
        <w:rPr>
          <w:rFonts w:ascii="仿宋" w:eastAsia="仿宋" w:hAnsi="仿宋" w:cs="Times New Roman"/>
        </w:rPr>
        <w:t>9</w:t>
      </w:r>
      <w:r w:rsidRPr="00AA2164">
        <w:rPr>
          <w:rFonts w:ascii="仿宋" w:eastAsia="仿宋" w:hAnsi="仿宋" w:cs="仿宋_GB2312" w:hint="eastAsia"/>
        </w:rPr>
        <w:t>月</w:t>
      </w:r>
      <w:r w:rsidRPr="00AA2164">
        <w:rPr>
          <w:rFonts w:ascii="仿宋" w:eastAsia="仿宋" w:hAnsi="仿宋" w:cs="Times New Roman"/>
        </w:rPr>
        <w:t>11</w:t>
      </w:r>
      <w:r w:rsidRPr="00AA2164">
        <w:rPr>
          <w:rFonts w:ascii="仿宋" w:eastAsia="仿宋" w:hAnsi="仿宋" w:cs="仿宋_GB2312" w:hint="eastAsia"/>
        </w:rPr>
        <w:t>日出生，户籍所在地福建省安溪县。</w:t>
      </w:r>
    </w:p>
    <w:p w:rsidR="00B32EE1" w:rsidRPr="00AA2164" w:rsidRDefault="00B32EE1" w:rsidP="00AA2164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A2164">
        <w:rPr>
          <w:rFonts w:ascii="仿宋" w:eastAsia="仿宋" w:hAnsi="仿宋" w:cs="仿宋_GB2312" w:hint="eastAsia"/>
        </w:rPr>
        <w:t>福建省安溪县人民法院于</w:t>
      </w:r>
      <w:r w:rsidRPr="00AA2164">
        <w:rPr>
          <w:rFonts w:ascii="仿宋" w:eastAsia="仿宋" w:hAnsi="仿宋" w:cs="Times New Roman"/>
        </w:rPr>
        <w:t>2014</w:t>
      </w:r>
      <w:r w:rsidRPr="00AA2164">
        <w:rPr>
          <w:rFonts w:ascii="仿宋" w:eastAsia="仿宋" w:hAnsi="仿宋" w:cs="仿宋_GB2312" w:hint="eastAsia"/>
        </w:rPr>
        <w:t>年</w:t>
      </w:r>
      <w:r w:rsidRPr="00AA2164">
        <w:rPr>
          <w:rFonts w:ascii="仿宋" w:eastAsia="仿宋" w:hAnsi="仿宋" w:cs="Times New Roman"/>
        </w:rPr>
        <w:t>10</w:t>
      </w:r>
      <w:r w:rsidRPr="00AA2164">
        <w:rPr>
          <w:rFonts w:ascii="仿宋" w:eastAsia="仿宋" w:hAnsi="仿宋" w:cs="仿宋_GB2312" w:hint="eastAsia"/>
        </w:rPr>
        <w:t>月</w:t>
      </w:r>
      <w:r w:rsidRPr="00AA2164">
        <w:rPr>
          <w:rFonts w:ascii="仿宋" w:eastAsia="仿宋" w:hAnsi="仿宋" w:cs="Times New Roman"/>
        </w:rPr>
        <w:t>15</w:t>
      </w:r>
      <w:r w:rsidRPr="00AA2164">
        <w:rPr>
          <w:rFonts w:ascii="仿宋" w:eastAsia="仿宋" w:hAnsi="仿宋" w:cs="仿宋_GB2312" w:hint="eastAsia"/>
        </w:rPr>
        <w:t>日作出（</w:t>
      </w:r>
      <w:r w:rsidRPr="00AA2164">
        <w:rPr>
          <w:rFonts w:ascii="仿宋" w:eastAsia="仿宋" w:hAnsi="仿宋" w:cs="Times New Roman"/>
        </w:rPr>
        <w:t>2014</w:t>
      </w:r>
      <w:r w:rsidRPr="00AA2164">
        <w:rPr>
          <w:rFonts w:ascii="仿宋" w:eastAsia="仿宋" w:hAnsi="仿宋" w:cs="仿宋_GB2312" w:hint="eastAsia"/>
        </w:rPr>
        <w:t>）安刑初字第</w:t>
      </w:r>
      <w:r w:rsidRPr="00AA2164">
        <w:rPr>
          <w:rFonts w:ascii="仿宋" w:eastAsia="仿宋" w:hAnsi="仿宋" w:cs="Times New Roman"/>
        </w:rPr>
        <w:t>807</w:t>
      </w:r>
      <w:r w:rsidRPr="00AA2164">
        <w:rPr>
          <w:rFonts w:ascii="仿宋" w:eastAsia="仿宋" w:hAnsi="仿宋" w:cs="仿宋_GB2312" w:hint="eastAsia"/>
        </w:rPr>
        <w:t>号刑事判决，以被告人陈金福犯诈骗罪，判处刑期八年六个月，附加罚金六万元，继续追缴违法所得</w:t>
      </w:r>
      <w:r w:rsidRPr="00AA2164">
        <w:rPr>
          <w:rFonts w:ascii="仿宋" w:eastAsia="仿宋" w:hAnsi="仿宋" w:cs="Times New Roman"/>
        </w:rPr>
        <w:t>331138.5</w:t>
      </w:r>
      <w:r w:rsidRPr="00AA2164">
        <w:rPr>
          <w:rFonts w:ascii="仿宋" w:eastAsia="仿宋" w:hAnsi="仿宋" w:cs="仿宋_GB2312" w:hint="eastAsia"/>
        </w:rPr>
        <w:t>元及扣押在公安机关的违法所得</w:t>
      </w:r>
      <w:r w:rsidRPr="00AA2164">
        <w:rPr>
          <w:rFonts w:ascii="仿宋" w:eastAsia="仿宋" w:hAnsi="仿宋" w:cs="Times New Roman"/>
        </w:rPr>
        <w:t>15800</w:t>
      </w:r>
      <w:r w:rsidRPr="00AA2164">
        <w:rPr>
          <w:rFonts w:ascii="仿宋" w:eastAsia="仿宋" w:hAnsi="仿宋" w:cs="仿宋_GB2312" w:hint="eastAsia"/>
        </w:rPr>
        <w:t>元，退缴的违法所得</w:t>
      </w:r>
      <w:r w:rsidRPr="00AA2164">
        <w:rPr>
          <w:rFonts w:ascii="仿宋" w:eastAsia="仿宋" w:hAnsi="仿宋" w:cs="Times New Roman"/>
        </w:rPr>
        <w:t>23900</w:t>
      </w:r>
      <w:r w:rsidRPr="00AA2164">
        <w:rPr>
          <w:rFonts w:ascii="仿宋" w:eastAsia="仿宋" w:hAnsi="仿宋" w:cs="仿宋_GB2312" w:hint="eastAsia"/>
        </w:rPr>
        <w:t>元，共计</w:t>
      </w:r>
      <w:r w:rsidRPr="00AA2164">
        <w:rPr>
          <w:rFonts w:ascii="仿宋" w:eastAsia="仿宋" w:hAnsi="仿宋" w:cs="Times New Roman"/>
        </w:rPr>
        <w:t>370838.5</w:t>
      </w:r>
      <w:r w:rsidRPr="00AA2164">
        <w:rPr>
          <w:rFonts w:ascii="仿宋" w:eastAsia="仿宋" w:hAnsi="仿宋" w:cs="仿宋_GB2312" w:hint="eastAsia"/>
        </w:rPr>
        <w:t>元，予以没收上缴国库。刑期自</w:t>
      </w:r>
      <w:r w:rsidRPr="00AA2164">
        <w:rPr>
          <w:rFonts w:ascii="仿宋" w:eastAsia="仿宋" w:hAnsi="仿宋" w:cs="Times New Roman"/>
        </w:rPr>
        <w:t>2014</w:t>
      </w:r>
      <w:r w:rsidRPr="00AA2164">
        <w:rPr>
          <w:rFonts w:ascii="仿宋" w:eastAsia="仿宋" w:hAnsi="仿宋" w:cs="仿宋_GB2312" w:hint="eastAsia"/>
        </w:rPr>
        <w:t>年</w:t>
      </w:r>
      <w:r w:rsidRPr="00AA2164">
        <w:rPr>
          <w:rFonts w:ascii="仿宋" w:eastAsia="仿宋" w:hAnsi="仿宋" w:cs="Times New Roman"/>
        </w:rPr>
        <w:t>3</w:t>
      </w:r>
      <w:r w:rsidRPr="00AA2164">
        <w:rPr>
          <w:rFonts w:ascii="仿宋" w:eastAsia="仿宋" w:hAnsi="仿宋" w:cs="仿宋_GB2312" w:hint="eastAsia"/>
        </w:rPr>
        <w:t>月</w:t>
      </w:r>
      <w:r w:rsidRPr="00AA2164">
        <w:rPr>
          <w:rFonts w:ascii="仿宋" w:eastAsia="仿宋" w:hAnsi="仿宋" w:cs="Times New Roman"/>
        </w:rPr>
        <w:t>6</w:t>
      </w:r>
      <w:r w:rsidRPr="00AA2164">
        <w:rPr>
          <w:rFonts w:ascii="仿宋" w:eastAsia="仿宋" w:hAnsi="仿宋" w:cs="仿宋_GB2312" w:hint="eastAsia"/>
        </w:rPr>
        <w:t>日起至</w:t>
      </w:r>
      <w:r w:rsidRPr="00AA2164">
        <w:rPr>
          <w:rFonts w:ascii="仿宋" w:eastAsia="仿宋" w:hAnsi="仿宋" w:cs="Times New Roman"/>
        </w:rPr>
        <w:t>2022</w:t>
      </w:r>
      <w:r w:rsidRPr="00AA2164">
        <w:rPr>
          <w:rFonts w:ascii="仿宋" w:eastAsia="仿宋" w:hAnsi="仿宋" w:cs="仿宋_GB2312" w:hint="eastAsia"/>
        </w:rPr>
        <w:t>年</w:t>
      </w:r>
      <w:r w:rsidRPr="00AA2164">
        <w:rPr>
          <w:rFonts w:ascii="仿宋" w:eastAsia="仿宋" w:hAnsi="仿宋" w:cs="Times New Roman"/>
        </w:rPr>
        <w:t>9</w:t>
      </w:r>
      <w:r w:rsidRPr="00AA2164">
        <w:rPr>
          <w:rFonts w:ascii="仿宋" w:eastAsia="仿宋" w:hAnsi="仿宋" w:cs="仿宋_GB2312" w:hint="eastAsia"/>
        </w:rPr>
        <w:t>月</w:t>
      </w:r>
      <w:r w:rsidRPr="00AA2164">
        <w:rPr>
          <w:rFonts w:ascii="仿宋" w:eastAsia="仿宋" w:hAnsi="仿宋" w:cs="Times New Roman"/>
        </w:rPr>
        <w:t>5</w:t>
      </w:r>
      <w:r w:rsidRPr="00AA2164">
        <w:rPr>
          <w:rFonts w:ascii="仿宋" w:eastAsia="仿宋" w:hAnsi="仿宋" w:cs="仿宋_GB2312" w:hint="eastAsia"/>
        </w:rPr>
        <w:t>日止。</w:t>
      </w:r>
      <w:r w:rsidRPr="00AA2164">
        <w:rPr>
          <w:rFonts w:ascii="仿宋" w:eastAsia="仿宋" w:hAnsi="仿宋" w:cs="Times New Roman"/>
        </w:rPr>
        <w:t>2014</w:t>
      </w:r>
      <w:r w:rsidRPr="00AA2164">
        <w:rPr>
          <w:rFonts w:ascii="仿宋" w:eastAsia="仿宋" w:hAnsi="仿宋" w:cs="仿宋_GB2312" w:hint="eastAsia"/>
        </w:rPr>
        <w:t>年</w:t>
      </w:r>
      <w:r w:rsidRPr="00AA2164">
        <w:rPr>
          <w:rFonts w:ascii="仿宋" w:eastAsia="仿宋" w:hAnsi="仿宋" w:cs="Times New Roman"/>
        </w:rPr>
        <w:t>11</w:t>
      </w:r>
      <w:r w:rsidRPr="00AA2164">
        <w:rPr>
          <w:rFonts w:ascii="仿宋" w:eastAsia="仿宋" w:hAnsi="仿宋" w:cs="仿宋_GB2312" w:hint="eastAsia"/>
        </w:rPr>
        <w:t>月</w:t>
      </w:r>
      <w:r w:rsidRPr="00AA2164">
        <w:rPr>
          <w:rFonts w:ascii="仿宋" w:eastAsia="仿宋" w:hAnsi="仿宋" w:cs="Times New Roman"/>
        </w:rPr>
        <w:t>18</w:t>
      </w:r>
      <w:r w:rsidRPr="00AA2164">
        <w:rPr>
          <w:rFonts w:ascii="仿宋" w:eastAsia="仿宋" w:hAnsi="仿宋" w:cs="仿宋_GB2312" w:hint="eastAsia"/>
        </w:rPr>
        <w:t>日交付厦门监狱执行刑罚。</w:t>
      </w:r>
      <w:r w:rsidRPr="00AA2164">
        <w:rPr>
          <w:rFonts w:ascii="仿宋" w:eastAsia="仿宋" w:hAnsi="仿宋" w:cs="Times New Roman"/>
        </w:rPr>
        <w:t>2017</w:t>
      </w:r>
      <w:r w:rsidRPr="00AA2164">
        <w:rPr>
          <w:rFonts w:ascii="仿宋" w:eastAsia="仿宋" w:hAnsi="仿宋" w:cs="仿宋_GB2312" w:hint="eastAsia"/>
        </w:rPr>
        <w:t>年</w:t>
      </w:r>
      <w:r w:rsidRPr="00AA2164">
        <w:rPr>
          <w:rFonts w:ascii="仿宋" w:eastAsia="仿宋" w:hAnsi="仿宋" w:cs="Times New Roman"/>
        </w:rPr>
        <w:t>11</w:t>
      </w:r>
      <w:r w:rsidRPr="00AA2164">
        <w:rPr>
          <w:rFonts w:ascii="仿宋" w:eastAsia="仿宋" w:hAnsi="仿宋" w:cs="仿宋_GB2312" w:hint="eastAsia"/>
        </w:rPr>
        <w:t>月</w:t>
      </w:r>
      <w:r w:rsidRPr="00AA2164">
        <w:rPr>
          <w:rFonts w:ascii="仿宋" w:eastAsia="仿宋" w:hAnsi="仿宋" w:cs="Times New Roman"/>
        </w:rPr>
        <w:t>30</w:t>
      </w:r>
      <w:r w:rsidRPr="00AA2164">
        <w:rPr>
          <w:rFonts w:ascii="仿宋" w:eastAsia="仿宋" w:hAnsi="仿宋" w:cs="仿宋_GB2312" w:hint="eastAsia"/>
        </w:rPr>
        <w:t>日，厦门市中级人民法院以（</w:t>
      </w:r>
      <w:r w:rsidRPr="00AA2164">
        <w:rPr>
          <w:rFonts w:ascii="仿宋" w:eastAsia="仿宋" w:hAnsi="仿宋" w:cs="Times New Roman"/>
        </w:rPr>
        <w:t>2017</w:t>
      </w:r>
      <w:r w:rsidRPr="00AA2164">
        <w:rPr>
          <w:rFonts w:ascii="仿宋" w:eastAsia="仿宋" w:hAnsi="仿宋" w:cs="仿宋_GB2312" w:hint="eastAsia"/>
        </w:rPr>
        <w:t>）闽</w:t>
      </w:r>
      <w:r w:rsidRPr="00AA2164">
        <w:rPr>
          <w:rFonts w:ascii="仿宋" w:eastAsia="仿宋" w:hAnsi="仿宋" w:cs="Times New Roman"/>
        </w:rPr>
        <w:t>02</w:t>
      </w:r>
      <w:r w:rsidRPr="00AA2164">
        <w:rPr>
          <w:rFonts w:ascii="仿宋" w:eastAsia="仿宋" w:hAnsi="仿宋" w:cs="仿宋_GB2312" w:hint="eastAsia"/>
        </w:rPr>
        <w:t>刑更</w:t>
      </w:r>
      <w:r w:rsidRPr="00AA2164">
        <w:rPr>
          <w:rFonts w:ascii="仿宋" w:eastAsia="仿宋" w:hAnsi="仿宋" w:cs="Times New Roman"/>
        </w:rPr>
        <w:t>962</w:t>
      </w:r>
      <w:r w:rsidRPr="00AA2164">
        <w:rPr>
          <w:rFonts w:ascii="仿宋" w:eastAsia="仿宋" w:hAnsi="仿宋" w:cs="仿宋_GB2312" w:hint="eastAsia"/>
        </w:rPr>
        <w:t>号刑事裁定书，减刑五个月，刑期至</w:t>
      </w:r>
      <w:r w:rsidRPr="00AA2164">
        <w:rPr>
          <w:rFonts w:ascii="仿宋" w:eastAsia="仿宋" w:hAnsi="仿宋" w:cs="Times New Roman"/>
        </w:rPr>
        <w:t>2022</w:t>
      </w:r>
      <w:r w:rsidRPr="00AA2164">
        <w:rPr>
          <w:rFonts w:ascii="仿宋" w:eastAsia="仿宋" w:hAnsi="仿宋" w:cs="仿宋_GB2312" w:hint="eastAsia"/>
        </w:rPr>
        <w:t>年</w:t>
      </w:r>
      <w:r w:rsidRPr="00AA2164">
        <w:rPr>
          <w:rFonts w:ascii="仿宋" w:eastAsia="仿宋" w:hAnsi="仿宋" w:cs="Times New Roman"/>
        </w:rPr>
        <w:t>4</w:t>
      </w:r>
      <w:r w:rsidRPr="00AA2164">
        <w:rPr>
          <w:rFonts w:ascii="仿宋" w:eastAsia="仿宋" w:hAnsi="仿宋" w:cs="仿宋_GB2312" w:hint="eastAsia"/>
        </w:rPr>
        <w:t>月</w:t>
      </w:r>
      <w:r w:rsidRPr="00AA2164">
        <w:rPr>
          <w:rFonts w:ascii="仿宋" w:eastAsia="仿宋" w:hAnsi="仿宋" w:cs="Times New Roman"/>
        </w:rPr>
        <w:t>5</w:t>
      </w:r>
      <w:r w:rsidRPr="00AA2164">
        <w:rPr>
          <w:rFonts w:ascii="仿宋" w:eastAsia="仿宋" w:hAnsi="仿宋" w:cs="仿宋_GB2312" w:hint="eastAsia"/>
        </w:rPr>
        <w:t>日止。</w:t>
      </w:r>
      <w:r w:rsidRPr="00AA2164">
        <w:rPr>
          <w:rFonts w:ascii="仿宋" w:eastAsia="仿宋" w:hAnsi="仿宋" w:cs="Times New Roman"/>
        </w:rPr>
        <w:t>2019</w:t>
      </w:r>
      <w:r w:rsidRPr="00AA2164">
        <w:rPr>
          <w:rFonts w:ascii="仿宋" w:eastAsia="仿宋" w:hAnsi="仿宋" w:cs="仿宋_GB2312" w:hint="eastAsia"/>
        </w:rPr>
        <w:t>年</w:t>
      </w:r>
      <w:r w:rsidRPr="00AA2164">
        <w:rPr>
          <w:rFonts w:ascii="仿宋" w:eastAsia="仿宋" w:hAnsi="仿宋" w:cs="Times New Roman"/>
        </w:rPr>
        <w:t>3</w:t>
      </w:r>
      <w:r w:rsidRPr="00AA2164">
        <w:rPr>
          <w:rFonts w:ascii="仿宋" w:eastAsia="仿宋" w:hAnsi="仿宋" w:cs="仿宋_GB2312" w:hint="eastAsia"/>
        </w:rPr>
        <w:t>月</w:t>
      </w:r>
      <w:r w:rsidRPr="00AA2164">
        <w:rPr>
          <w:rFonts w:ascii="仿宋" w:eastAsia="仿宋" w:hAnsi="仿宋" w:cs="Times New Roman"/>
        </w:rPr>
        <w:t>29</w:t>
      </w:r>
      <w:r w:rsidRPr="00AA2164">
        <w:rPr>
          <w:rFonts w:ascii="仿宋" w:eastAsia="仿宋" w:hAnsi="仿宋" w:cs="仿宋_GB2312" w:hint="eastAsia"/>
        </w:rPr>
        <w:t>日，厦门市中级人民法院以（</w:t>
      </w:r>
      <w:r w:rsidRPr="00AA2164">
        <w:rPr>
          <w:rFonts w:ascii="仿宋" w:eastAsia="仿宋" w:hAnsi="仿宋" w:cs="Times New Roman"/>
        </w:rPr>
        <w:t>2019</w:t>
      </w:r>
      <w:r w:rsidRPr="00AA2164">
        <w:rPr>
          <w:rFonts w:ascii="仿宋" w:eastAsia="仿宋" w:hAnsi="仿宋" w:cs="仿宋_GB2312" w:hint="eastAsia"/>
        </w:rPr>
        <w:t>）闽</w:t>
      </w:r>
      <w:r w:rsidRPr="00AA2164">
        <w:rPr>
          <w:rFonts w:ascii="仿宋" w:eastAsia="仿宋" w:hAnsi="仿宋" w:cs="Times New Roman"/>
        </w:rPr>
        <w:t>02</w:t>
      </w:r>
      <w:r w:rsidRPr="00AA2164">
        <w:rPr>
          <w:rFonts w:ascii="仿宋" w:eastAsia="仿宋" w:hAnsi="仿宋" w:cs="仿宋_GB2312" w:hint="eastAsia"/>
        </w:rPr>
        <w:t>刑更</w:t>
      </w:r>
      <w:r w:rsidRPr="00AA2164">
        <w:rPr>
          <w:rFonts w:ascii="仿宋" w:eastAsia="仿宋" w:hAnsi="仿宋" w:cs="Times New Roman"/>
        </w:rPr>
        <w:t>266</w:t>
      </w:r>
      <w:r w:rsidRPr="00AA2164">
        <w:rPr>
          <w:rFonts w:ascii="仿宋" w:eastAsia="仿宋" w:hAnsi="仿宋" w:cs="仿宋_GB2312" w:hint="eastAsia"/>
        </w:rPr>
        <w:t>号刑事裁定书，减刑三个月，现刑期至</w:t>
      </w:r>
      <w:r w:rsidRPr="00AA2164">
        <w:rPr>
          <w:rFonts w:ascii="仿宋" w:eastAsia="仿宋" w:hAnsi="仿宋" w:cs="Times New Roman"/>
        </w:rPr>
        <w:t>2022</w:t>
      </w:r>
      <w:r w:rsidRPr="00AA2164">
        <w:rPr>
          <w:rFonts w:ascii="仿宋" w:eastAsia="仿宋" w:hAnsi="仿宋" w:cs="仿宋_GB2312" w:hint="eastAsia"/>
        </w:rPr>
        <w:t>年</w:t>
      </w:r>
      <w:r w:rsidRPr="00AA2164">
        <w:rPr>
          <w:rFonts w:ascii="仿宋" w:eastAsia="仿宋" w:hAnsi="仿宋" w:cs="Times New Roman"/>
        </w:rPr>
        <w:t>1</w:t>
      </w:r>
      <w:r w:rsidRPr="00AA2164">
        <w:rPr>
          <w:rFonts w:ascii="仿宋" w:eastAsia="仿宋" w:hAnsi="仿宋" w:cs="仿宋_GB2312" w:hint="eastAsia"/>
        </w:rPr>
        <w:t>月</w:t>
      </w:r>
      <w:r w:rsidRPr="00AA2164">
        <w:rPr>
          <w:rFonts w:ascii="仿宋" w:eastAsia="仿宋" w:hAnsi="仿宋" w:cs="Times New Roman"/>
        </w:rPr>
        <w:t>5</w:t>
      </w:r>
      <w:r w:rsidRPr="00AA2164">
        <w:rPr>
          <w:rFonts w:ascii="仿宋" w:eastAsia="仿宋" w:hAnsi="仿宋" w:cs="仿宋_GB2312" w:hint="eastAsia"/>
        </w:rPr>
        <w:t>日止。现属宽管级罪犯。</w:t>
      </w:r>
    </w:p>
    <w:p w:rsidR="00AA2164" w:rsidRDefault="00B32EE1" w:rsidP="00AA2164">
      <w:pPr>
        <w:spacing w:line="620" w:lineRule="exact"/>
        <w:ind w:firstLineChars="200" w:firstLine="640"/>
        <w:rPr>
          <w:rFonts w:ascii="仿宋" w:eastAsia="仿宋" w:hAnsi="仿宋" w:cs="仿宋_GB2312" w:hint="eastAsia"/>
        </w:rPr>
      </w:pPr>
      <w:r w:rsidRPr="00AA2164">
        <w:rPr>
          <w:rFonts w:ascii="仿宋" w:eastAsia="仿宋" w:hAnsi="仿宋" w:cs="仿宋_GB2312" w:hint="eastAsia"/>
        </w:rPr>
        <w:t>罪犯陈金福在服刑期间，确有悔改表现：</w:t>
      </w:r>
    </w:p>
    <w:p w:rsidR="00B32EE1" w:rsidRPr="00AA2164" w:rsidRDefault="00B32EE1" w:rsidP="00AA2164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A2164">
        <w:rPr>
          <w:rFonts w:ascii="仿宋" w:eastAsia="仿宋" w:hAnsi="仿宋" w:cs="仿宋_GB2312" w:hint="eastAsia"/>
        </w:rPr>
        <w:t>该犯上次评定表扬剩余</w:t>
      </w:r>
      <w:r w:rsidRPr="00AA2164">
        <w:rPr>
          <w:rFonts w:ascii="仿宋" w:eastAsia="仿宋" w:hAnsi="仿宋" w:cs="Times New Roman"/>
        </w:rPr>
        <w:t>0</w:t>
      </w:r>
      <w:r w:rsidRPr="00AA2164">
        <w:rPr>
          <w:rFonts w:ascii="仿宋" w:eastAsia="仿宋" w:hAnsi="仿宋" w:cs="仿宋_GB2312" w:hint="eastAsia"/>
        </w:rPr>
        <w:t>分，本轮考核期内累计获</w:t>
      </w:r>
      <w:r w:rsidRPr="00AA2164">
        <w:rPr>
          <w:rFonts w:ascii="仿宋" w:eastAsia="仿宋" w:hAnsi="仿宋" w:cs="Times New Roman"/>
        </w:rPr>
        <w:t>3863.8</w:t>
      </w:r>
      <w:r w:rsidRPr="00AA2164">
        <w:rPr>
          <w:rFonts w:ascii="仿宋" w:eastAsia="仿宋" w:hAnsi="仿宋" w:cs="仿宋_GB2312" w:hint="eastAsia"/>
        </w:rPr>
        <w:t>分，合计获得</w:t>
      </w:r>
      <w:r w:rsidRPr="00AA2164">
        <w:rPr>
          <w:rFonts w:ascii="仿宋" w:eastAsia="仿宋" w:hAnsi="仿宋" w:cs="Times New Roman"/>
        </w:rPr>
        <w:t>3863.8</w:t>
      </w:r>
      <w:r w:rsidRPr="00AA2164">
        <w:rPr>
          <w:rFonts w:ascii="仿宋" w:eastAsia="仿宋" w:hAnsi="仿宋" w:cs="仿宋_GB2312" w:hint="eastAsia"/>
        </w:rPr>
        <w:t>分，表扬</w:t>
      </w:r>
      <w:r w:rsidRPr="00AA2164">
        <w:rPr>
          <w:rFonts w:ascii="仿宋" w:eastAsia="仿宋" w:hAnsi="仿宋" w:cs="Times New Roman"/>
        </w:rPr>
        <w:t>6</w:t>
      </w:r>
      <w:r w:rsidRPr="00AA2164">
        <w:rPr>
          <w:rFonts w:ascii="仿宋" w:eastAsia="仿宋" w:hAnsi="仿宋" w:cs="仿宋_GB2312" w:hint="eastAsia"/>
        </w:rPr>
        <w:t>次。间隔期</w:t>
      </w:r>
      <w:r w:rsidRPr="00AA2164">
        <w:rPr>
          <w:rFonts w:ascii="仿宋" w:eastAsia="仿宋" w:hAnsi="仿宋" w:cs="Times New Roman"/>
        </w:rPr>
        <w:t>25</w:t>
      </w:r>
      <w:r w:rsidRPr="00AA2164">
        <w:rPr>
          <w:rFonts w:ascii="仿宋" w:eastAsia="仿宋" w:hAnsi="仿宋" w:cs="仿宋_GB2312" w:hint="eastAsia"/>
        </w:rPr>
        <w:t>个月，从</w:t>
      </w:r>
      <w:r w:rsidRPr="00AA2164">
        <w:rPr>
          <w:rFonts w:ascii="仿宋" w:eastAsia="仿宋" w:hAnsi="仿宋" w:cs="Times New Roman"/>
        </w:rPr>
        <w:t>2019</w:t>
      </w:r>
      <w:r w:rsidRPr="00AA2164">
        <w:rPr>
          <w:rFonts w:ascii="仿宋" w:eastAsia="仿宋" w:hAnsi="仿宋" w:cs="仿宋_GB2312" w:hint="eastAsia"/>
        </w:rPr>
        <w:t>年</w:t>
      </w:r>
      <w:r w:rsidRPr="00AA2164">
        <w:rPr>
          <w:rFonts w:ascii="仿宋" w:eastAsia="仿宋" w:hAnsi="仿宋" w:cs="Times New Roman"/>
        </w:rPr>
        <w:t>4</w:t>
      </w:r>
      <w:r w:rsidRPr="00AA2164">
        <w:rPr>
          <w:rFonts w:ascii="仿宋" w:eastAsia="仿宋" w:hAnsi="仿宋" w:cs="仿宋_GB2312" w:hint="eastAsia"/>
        </w:rPr>
        <w:t>月至</w:t>
      </w:r>
      <w:r w:rsidRPr="00AA2164">
        <w:rPr>
          <w:rFonts w:ascii="仿宋" w:eastAsia="仿宋" w:hAnsi="仿宋" w:cs="Times New Roman"/>
        </w:rPr>
        <w:t>2021</w:t>
      </w:r>
      <w:r w:rsidRPr="00AA2164">
        <w:rPr>
          <w:rFonts w:ascii="仿宋" w:eastAsia="仿宋" w:hAnsi="仿宋" w:cs="仿宋_GB2312" w:hint="eastAsia"/>
        </w:rPr>
        <w:t>年</w:t>
      </w:r>
      <w:r w:rsidRPr="00AA2164">
        <w:rPr>
          <w:rFonts w:ascii="仿宋" w:eastAsia="仿宋" w:hAnsi="仿宋" w:cs="Times New Roman"/>
        </w:rPr>
        <w:t>4</w:t>
      </w:r>
      <w:r w:rsidRPr="00AA2164">
        <w:rPr>
          <w:rFonts w:ascii="仿宋" w:eastAsia="仿宋" w:hAnsi="仿宋" w:cs="仿宋_GB2312" w:hint="eastAsia"/>
        </w:rPr>
        <w:t>月，获得</w:t>
      </w:r>
      <w:r w:rsidRPr="00AA2164">
        <w:rPr>
          <w:rFonts w:ascii="仿宋" w:eastAsia="仿宋" w:hAnsi="仿宋" w:cs="Times New Roman"/>
        </w:rPr>
        <w:t>3322.8</w:t>
      </w:r>
      <w:r w:rsidRPr="00AA2164">
        <w:rPr>
          <w:rFonts w:ascii="仿宋" w:eastAsia="仿宋" w:hAnsi="仿宋" w:cs="仿宋_GB2312" w:hint="eastAsia"/>
        </w:rPr>
        <w:t>分。考核期内累计违规一次，累计</w:t>
      </w:r>
      <w:r w:rsidRPr="00AA2164">
        <w:rPr>
          <w:rFonts w:ascii="仿宋" w:eastAsia="仿宋" w:hAnsi="仿宋" w:cs="仿宋_GB2312" w:hint="eastAsia"/>
        </w:rPr>
        <w:lastRenderedPageBreak/>
        <w:t>扣</w:t>
      </w:r>
      <w:r w:rsidRPr="00AA2164">
        <w:rPr>
          <w:rFonts w:ascii="仿宋" w:eastAsia="仿宋" w:hAnsi="仿宋" w:cs="Times New Roman"/>
        </w:rPr>
        <w:t>10</w:t>
      </w:r>
      <w:r w:rsidRPr="00AA2164">
        <w:rPr>
          <w:rFonts w:ascii="仿宋" w:eastAsia="仿宋" w:hAnsi="仿宋" w:cs="仿宋_GB2312" w:hint="eastAsia"/>
        </w:rPr>
        <w:t>分。</w:t>
      </w:r>
    </w:p>
    <w:p w:rsidR="00B32EE1" w:rsidRPr="00AA2164" w:rsidRDefault="00B32EE1" w:rsidP="00AA2164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A2164">
        <w:rPr>
          <w:rFonts w:ascii="仿宋" w:eastAsia="仿宋" w:hAnsi="仿宋" w:cs="仿宋_GB2312" w:hint="eastAsia"/>
        </w:rPr>
        <w:t>原判财产性判项已缴纳罚金</w:t>
      </w:r>
      <w:r w:rsidRPr="00AA2164">
        <w:rPr>
          <w:rFonts w:ascii="仿宋" w:eastAsia="仿宋" w:hAnsi="仿宋" w:cs="Times New Roman"/>
        </w:rPr>
        <w:t>12160</w:t>
      </w:r>
      <w:r w:rsidRPr="00AA2164">
        <w:rPr>
          <w:rFonts w:ascii="仿宋" w:eastAsia="仿宋" w:hAnsi="仿宋" w:cs="仿宋_GB2312" w:hint="eastAsia"/>
        </w:rPr>
        <w:t>元和违法所得</w:t>
      </w:r>
      <w:r w:rsidRPr="00AA2164">
        <w:rPr>
          <w:rFonts w:ascii="仿宋" w:eastAsia="仿宋" w:hAnsi="仿宋" w:cs="Times New Roman"/>
        </w:rPr>
        <w:t>18600</w:t>
      </w:r>
      <w:r w:rsidRPr="00AA2164">
        <w:rPr>
          <w:rFonts w:ascii="仿宋" w:eastAsia="仿宋" w:hAnsi="仿宋" w:cs="仿宋_GB2312" w:hint="eastAsia"/>
        </w:rPr>
        <w:t>元；其中本次向厦门市中级人民法院缴纳罚金</w:t>
      </w:r>
      <w:r w:rsidRPr="00AA2164">
        <w:rPr>
          <w:rFonts w:ascii="仿宋" w:eastAsia="仿宋" w:hAnsi="仿宋" w:cs="Times New Roman"/>
        </w:rPr>
        <w:t>2000</w:t>
      </w:r>
      <w:r w:rsidRPr="00AA2164">
        <w:rPr>
          <w:rFonts w:ascii="仿宋" w:eastAsia="仿宋" w:hAnsi="仿宋" w:cs="仿宋_GB2312" w:hint="eastAsia"/>
        </w:rPr>
        <w:t>元，违法所得</w:t>
      </w:r>
      <w:r w:rsidRPr="00AA2164">
        <w:rPr>
          <w:rFonts w:ascii="仿宋" w:eastAsia="仿宋" w:hAnsi="仿宋" w:cs="Times New Roman"/>
        </w:rPr>
        <w:t>8500</w:t>
      </w:r>
      <w:r w:rsidRPr="00AA2164">
        <w:rPr>
          <w:rFonts w:ascii="仿宋" w:eastAsia="仿宋" w:hAnsi="仿宋" w:cs="仿宋_GB2312" w:hint="eastAsia"/>
        </w:rPr>
        <w:t>元。该犯考核期消费</w:t>
      </w:r>
      <w:r w:rsidRPr="00AA2164">
        <w:rPr>
          <w:rFonts w:ascii="仿宋" w:eastAsia="仿宋" w:hAnsi="仿宋" w:cs="Times New Roman"/>
        </w:rPr>
        <w:t>5196.55</w:t>
      </w:r>
      <w:r w:rsidRPr="00AA2164">
        <w:rPr>
          <w:rFonts w:ascii="仿宋" w:eastAsia="仿宋" w:hAnsi="仿宋" w:cs="仿宋_GB2312" w:hint="eastAsia"/>
        </w:rPr>
        <w:t>元，月均自选购物消费</w:t>
      </w:r>
      <w:r w:rsidRPr="00AA2164">
        <w:rPr>
          <w:rFonts w:ascii="仿宋" w:eastAsia="仿宋" w:hAnsi="仿宋" w:cs="Times New Roman"/>
        </w:rPr>
        <w:t>185.59</w:t>
      </w:r>
      <w:r w:rsidRPr="00AA2164">
        <w:rPr>
          <w:rFonts w:ascii="仿宋" w:eastAsia="仿宋" w:hAnsi="仿宋" w:cs="仿宋_GB2312" w:hint="eastAsia"/>
        </w:rPr>
        <w:t>元，帐户可用余额</w:t>
      </w:r>
      <w:r w:rsidRPr="00AA2164">
        <w:rPr>
          <w:rFonts w:ascii="仿宋" w:eastAsia="仿宋" w:hAnsi="仿宋" w:cs="Times New Roman"/>
        </w:rPr>
        <w:t>288.77</w:t>
      </w:r>
      <w:r w:rsidRPr="00AA2164">
        <w:rPr>
          <w:rFonts w:ascii="仿宋" w:eastAsia="仿宋" w:hAnsi="仿宋" w:cs="仿宋_GB2312" w:hint="eastAsia"/>
        </w:rPr>
        <w:t>元。</w:t>
      </w:r>
    </w:p>
    <w:p w:rsidR="00B32EE1" w:rsidRPr="00AA2164" w:rsidRDefault="00B32EE1" w:rsidP="00AA2164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A2164">
        <w:rPr>
          <w:rFonts w:ascii="仿宋" w:eastAsia="仿宋" w:hAnsi="仿宋" w:cs="仿宋_GB2312" w:hint="eastAsia"/>
        </w:rPr>
        <w:t>该犯财产性判项未全部履行完毕，财产履行金额</w:t>
      </w:r>
      <w:r w:rsidR="00AA2164">
        <w:rPr>
          <w:rFonts w:ascii="仿宋" w:eastAsia="仿宋" w:hAnsi="仿宋" w:cs="仿宋_GB2312" w:hint="eastAsia"/>
        </w:rPr>
        <w:t>不足</w:t>
      </w:r>
      <w:r w:rsidRPr="00AA2164">
        <w:rPr>
          <w:rFonts w:ascii="仿宋" w:eastAsia="仿宋" w:hAnsi="仿宋" w:cs="Times New Roman"/>
        </w:rPr>
        <w:t>30%</w:t>
      </w:r>
      <w:r w:rsidRPr="00AA2164">
        <w:rPr>
          <w:rFonts w:ascii="仿宋" w:eastAsia="仿宋" w:hAnsi="仿宋" w:cs="仿宋_GB2312" w:hint="eastAsia"/>
        </w:rPr>
        <w:t>，属于从严掌握减刑对象，提请减刑幅度扣减三个月。</w:t>
      </w:r>
    </w:p>
    <w:p w:rsidR="00B32EE1" w:rsidRPr="00AA2164" w:rsidRDefault="00B32EE1" w:rsidP="00AA2164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AA2164">
        <w:rPr>
          <w:rFonts w:ascii="仿宋" w:eastAsia="仿宋" w:hAnsi="仿宋" w:cs="仿宋_GB2312" w:hint="eastAsia"/>
        </w:rPr>
        <w:t>本案于</w:t>
      </w:r>
      <w:r w:rsidRPr="00AA2164">
        <w:rPr>
          <w:rFonts w:ascii="仿宋" w:eastAsia="仿宋" w:hAnsi="仿宋" w:cs="Times New Roman"/>
        </w:rPr>
        <w:t>2021</w:t>
      </w:r>
      <w:r w:rsidRPr="00AA2164">
        <w:rPr>
          <w:rFonts w:ascii="仿宋" w:eastAsia="仿宋" w:hAnsi="仿宋" w:cs="仿宋_GB2312" w:hint="eastAsia"/>
        </w:rPr>
        <w:t>年</w:t>
      </w:r>
      <w:r w:rsidRPr="00AA2164">
        <w:rPr>
          <w:rFonts w:ascii="仿宋" w:eastAsia="仿宋" w:hAnsi="仿宋" w:cs="Times New Roman"/>
        </w:rPr>
        <w:t>7</w:t>
      </w:r>
      <w:r w:rsidRPr="00AA2164">
        <w:rPr>
          <w:rFonts w:ascii="仿宋" w:eastAsia="仿宋" w:hAnsi="仿宋" w:cs="仿宋_GB2312" w:hint="eastAsia"/>
        </w:rPr>
        <w:t>月</w:t>
      </w:r>
      <w:r w:rsidRPr="00AA2164">
        <w:rPr>
          <w:rFonts w:ascii="仿宋" w:eastAsia="仿宋" w:hAnsi="仿宋" w:cs="Times New Roman"/>
        </w:rPr>
        <w:t>20</w:t>
      </w:r>
      <w:r w:rsidRPr="00AA2164">
        <w:rPr>
          <w:rFonts w:ascii="仿宋" w:eastAsia="仿宋" w:hAnsi="仿宋" w:cs="仿宋_GB2312" w:hint="eastAsia"/>
        </w:rPr>
        <w:t>日至</w:t>
      </w:r>
      <w:r w:rsidRPr="00AA2164">
        <w:rPr>
          <w:rFonts w:ascii="仿宋" w:eastAsia="仿宋" w:hAnsi="仿宋" w:cs="Times New Roman"/>
        </w:rPr>
        <w:t>2021</w:t>
      </w:r>
      <w:r w:rsidRPr="00AA2164">
        <w:rPr>
          <w:rFonts w:ascii="仿宋" w:eastAsia="仿宋" w:hAnsi="仿宋" w:cs="仿宋_GB2312" w:hint="eastAsia"/>
        </w:rPr>
        <w:t>年</w:t>
      </w:r>
      <w:r w:rsidRPr="00AA2164">
        <w:rPr>
          <w:rFonts w:ascii="仿宋" w:eastAsia="仿宋" w:hAnsi="仿宋" w:cs="Times New Roman"/>
        </w:rPr>
        <w:t>7</w:t>
      </w:r>
      <w:r w:rsidRPr="00AA2164">
        <w:rPr>
          <w:rFonts w:ascii="仿宋" w:eastAsia="仿宋" w:hAnsi="仿宋" w:cs="仿宋_GB2312" w:hint="eastAsia"/>
        </w:rPr>
        <w:t>月</w:t>
      </w:r>
      <w:r w:rsidRPr="00AA2164">
        <w:rPr>
          <w:rFonts w:ascii="仿宋" w:eastAsia="仿宋" w:hAnsi="仿宋" w:cs="Times New Roman"/>
        </w:rPr>
        <w:t>28</w:t>
      </w:r>
      <w:r w:rsidRPr="00AA2164">
        <w:rPr>
          <w:rFonts w:ascii="仿宋" w:eastAsia="仿宋" w:hAnsi="仿宋" w:cs="仿宋_GB2312" w:hint="eastAsia"/>
        </w:rPr>
        <w:t>日在狱内公示未收到不同意见。</w:t>
      </w:r>
    </w:p>
    <w:p w:rsidR="00B32EE1" w:rsidRPr="00AA2164" w:rsidRDefault="00B32EE1">
      <w:pPr>
        <w:jc w:val="left"/>
        <w:rPr>
          <w:rFonts w:ascii="仿宋" w:eastAsia="仿宋" w:hAnsi="仿宋" w:cs="Times New Roman"/>
          <w:color w:val="000000"/>
        </w:rPr>
      </w:pPr>
      <w:r w:rsidRPr="00AA2164">
        <w:rPr>
          <w:rFonts w:ascii="仿宋" w:eastAsia="仿宋" w:hAnsi="仿宋" w:cs="仿宋_GB2312"/>
          <w:color w:val="000000"/>
        </w:rPr>
        <w:t xml:space="preserve">    </w:t>
      </w:r>
      <w:r w:rsidRPr="00AA2164">
        <w:rPr>
          <w:rFonts w:ascii="仿宋" w:eastAsia="仿宋" w:hAnsi="仿宋" w:cs="仿宋_GB2312" w:hint="eastAsia"/>
        </w:rPr>
        <w:t>罪犯陈金福在服刑期间，确有悔改表现，依照</w:t>
      </w:r>
      <w:r w:rsidRPr="00AA2164">
        <w:rPr>
          <w:rFonts w:ascii="仿宋" w:eastAsia="仿宋" w:hAnsi="仿宋" w:cs="仿宋_GB2312" w:hint="eastAsia"/>
          <w:color w:val="000000"/>
        </w:rPr>
        <w:t>《中华人民共和国刑法》第</w:t>
      </w:r>
      <w:r w:rsidRPr="00AA2164">
        <w:rPr>
          <w:rFonts w:ascii="仿宋" w:eastAsia="仿宋" w:hAnsi="仿宋" w:cs="仿宋_GB2312"/>
          <w:color w:val="000000"/>
        </w:rPr>
        <w:t>78</w:t>
      </w:r>
      <w:r w:rsidRPr="00AA2164">
        <w:rPr>
          <w:rFonts w:ascii="仿宋" w:eastAsia="仿宋" w:hAnsi="仿宋" w:cs="仿宋_GB2312" w:hint="eastAsia"/>
          <w:color w:val="000000"/>
        </w:rPr>
        <w:t>条、</w:t>
      </w:r>
      <w:r w:rsidRPr="00AA2164">
        <w:rPr>
          <w:rFonts w:ascii="仿宋" w:eastAsia="仿宋" w:hAnsi="仿宋" w:cs="仿宋_GB2312"/>
          <w:color w:val="000000"/>
        </w:rPr>
        <w:t>79</w:t>
      </w:r>
      <w:r w:rsidRPr="00AA2164">
        <w:rPr>
          <w:rFonts w:ascii="仿宋" w:eastAsia="仿宋" w:hAnsi="仿宋" w:cs="仿宋_GB2312" w:hint="eastAsia"/>
          <w:color w:val="000000"/>
        </w:rPr>
        <w:t>条</w:t>
      </w:r>
      <w:r w:rsidR="00AA2164">
        <w:rPr>
          <w:rFonts w:ascii="仿宋" w:eastAsia="仿宋" w:hAnsi="仿宋" w:cs="仿宋_GB2312" w:hint="eastAsia"/>
          <w:color w:val="000000"/>
        </w:rPr>
        <w:t>，</w:t>
      </w:r>
      <w:r w:rsidRPr="00AA2164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AA2164">
        <w:rPr>
          <w:rFonts w:ascii="仿宋" w:eastAsia="仿宋" w:hAnsi="仿宋" w:cs="仿宋_GB2312"/>
          <w:color w:val="000000"/>
        </w:rPr>
        <w:t>273</w:t>
      </w:r>
      <w:r w:rsidRPr="00AA2164">
        <w:rPr>
          <w:rFonts w:ascii="仿宋" w:eastAsia="仿宋" w:hAnsi="仿宋" w:cs="仿宋_GB2312" w:hint="eastAsia"/>
          <w:color w:val="000000"/>
        </w:rPr>
        <w:t>条</w:t>
      </w:r>
      <w:r w:rsidR="00AA2164">
        <w:rPr>
          <w:rFonts w:ascii="仿宋" w:eastAsia="仿宋" w:hAnsi="仿宋" w:cs="仿宋_GB2312" w:hint="eastAsia"/>
          <w:color w:val="000000"/>
        </w:rPr>
        <w:t>和</w:t>
      </w:r>
      <w:r w:rsidRPr="00AA2164">
        <w:rPr>
          <w:rFonts w:ascii="仿宋" w:eastAsia="仿宋" w:hAnsi="仿宋" w:cs="仿宋_GB2312" w:hint="eastAsia"/>
          <w:color w:val="000000"/>
        </w:rPr>
        <w:t>《中华人民共和国监狱法》第</w:t>
      </w:r>
      <w:r w:rsidRPr="00AA2164">
        <w:rPr>
          <w:rFonts w:ascii="仿宋" w:eastAsia="仿宋" w:hAnsi="仿宋" w:cs="仿宋_GB2312"/>
          <w:color w:val="000000"/>
        </w:rPr>
        <w:t>29</w:t>
      </w:r>
      <w:r w:rsidRPr="00AA2164">
        <w:rPr>
          <w:rFonts w:ascii="仿宋" w:eastAsia="仿宋" w:hAnsi="仿宋" w:cs="仿宋_GB2312" w:hint="eastAsia"/>
          <w:color w:val="000000"/>
        </w:rPr>
        <w:t>条的规定，建议对罪犯陈金福予以减刑五个月。特提请</w:t>
      </w:r>
      <w:r w:rsidRPr="00AA2164">
        <w:rPr>
          <w:rFonts w:ascii="仿宋" w:eastAsia="仿宋" w:hAnsi="仿宋" w:cs="仿宋_GB2312" w:hint="eastAsia"/>
        </w:rPr>
        <w:t>你院</w:t>
      </w:r>
      <w:r w:rsidRPr="00AA2164">
        <w:rPr>
          <w:rFonts w:ascii="仿宋" w:eastAsia="仿宋" w:hAnsi="仿宋" w:cs="仿宋_GB2312" w:hint="eastAsia"/>
          <w:color w:val="000000"/>
        </w:rPr>
        <w:t>审理裁定。</w:t>
      </w:r>
    </w:p>
    <w:p w:rsidR="00B32EE1" w:rsidRPr="00AA2164" w:rsidRDefault="00B32EE1">
      <w:pPr>
        <w:adjustRightInd w:val="0"/>
        <w:rPr>
          <w:rFonts w:ascii="仿宋" w:eastAsia="仿宋" w:hAnsi="仿宋" w:cs="Times New Roman"/>
        </w:rPr>
      </w:pPr>
      <w:r w:rsidRPr="00AA2164">
        <w:rPr>
          <w:rFonts w:ascii="仿宋" w:eastAsia="仿宋" w:hAnsi="仿宋" w:cs="仿宋_GB2312"/>
        </w:rPr>
        <w:t xml:space="preserve">    </w:t>
      </w:r>
      <w:r w:rsidRPr="00AA2164">
        <w:rPr>
          <w:rFonts w:ascii="仿宋" w:eastAsia="仿宋" w:hAnsi="仿宋" w:cs="仿宋_GB2312" w:hint="eastAsia"/>
        </w:rPr>
        <w:t>此致</w:t>
      </w:r>
    </w:p>
    <w:p w:rsidR="00B32EE1" w:rsidRPr="00AA2164" w:rsidRDefault="00B32EE1" w:rsidP="000E0291">
      <w:pPr>
        <w:jc w:val="left"/>
        <w:rPr>
          <w:rFonts w:ascii="仿宋" w:eastAsia="仿宋" w:hAnsi="仿宋" w:cs="Times New Roman"/>
        </w:rPr>
      </w:pPr>
      <w:r w:rsidRPr="00AA2164">
        <w:rPr>
          <w:rFonts w:ascii="仿宋" w:eastAsia="仿宋" w:hAnsi="仿宋" w:cs="仿宋_GB2312" w:hint="eastAsia"/>
        </w:rPr>
        <w:t>福建省厦门市中级人民法院</w:t>
      </w:r>
      <w:r w:rsidRPr="00AA2164">
        <w:rPr>
          <w:rFonts w:ascii="仿宋" w:eastAsia="仿宋" w:hAnsi="仿宋" w:cs="仿宋_GB2312"/>
        </w:rPr>
        <w:t xml:space="preserve">                                      </w:t>
      </w:r>
    </w:p>
    <w:p w:rsidR="00B32EE1" w:rsidRDefault="00B32EE1" w:rsidP="00AA2164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AA2164">
        <w:rPr>
          <w:rFonts w:ascii="仿宋" w:eastAsia="仿宋" w:hAnsi="仿宋" w:cs="仿宋_GB2312" w:hint="eastAsia"/>
        </w:rPr>
        <w:t>附：</w:t>
      </w:r>
      <w:r w:rsidR="00AA2164">
        <w:rPr>
          <w:rFonts w:ascii="仿宋" w:eastAsia="仿宋" w:hAnsi="仿宋" w:cs="仿宋_GB2312" w:hint="eastAsia"/>
        </w:rPr>
        <w:t>1、</w:t>
      </w:r>
      <w:r w:rsidRPr="00AA2164">
        <w:rPr>
          <w:rFonts w:ascii="仿宋" w:eastAsia="仿宋" w:hAnsi="仿宋" w:cs="仿宋_GB2312" w:hint="eastAsia"/>
        </w:rPr>
        <w:t>罪犯陈金福卷宗册</w:t>
      </w:r>
    </w:p>
    <w:p w:rsidR="00AA2164" w:rsidRPr="00AA2164" w:rsidRDefault="00AA2164" w:rsidP="00AA2164">
      <w:pPr>
        <w:ind w:firstLineChars="200" w:firstLine="64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仿宋_GB2312" w:hint="eastAsia"/>
        </w:rPr>
        <w:t xml:space="preserve">    2、减刑建议书</w:t>
      </w:r>
    </w:p>
    <w:p w:rsidR="00B32EE1" w:rsidRPr="00AA2164" w:rsidRDefault="00B32EE1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B32EE1" w:rsidRPr="00AA2164" w:rsidRDefault="00B32EE1">
      <w:pPr>
        <w:jc w:val="left"/>
        <w:rPr>
          <w:rFonts w:ascii="仿宋" w:eastAsia="仿宋" w:hAnsi="仿宋" w:cs="Times New Roman"/>
        </w:rPr>
      </w:pPr>
      <w:r w:rsidRPr="00AA2164">
        <w:rPr>
          <w:rFonts w:ascii="仿宋" w:eastAsia="仿宋" w:hAnsi="仿宋" w:cs="仿宋_GB2312"/>
          <w:sz w:val="28"/>
          <w:szCs w:val="28"/>
        </w:rPr>
        <w:t xml:space="preserve">                                     </w:t>
      </w:r>
      <w:r w:rsidR="00AA2164">
        <w:rPr>
          <w:rFonts w:ascii="仿宋" w:eastAsia="仿宋" w:hAnsi="仿宋" w:cs="仿宋_GB2312" w:hint="eastAsia"/>
          <w:sz w:val="28"/>
          <w:szCs w:val="28"/>
        </w:rPr>
        <w:t xml:space="preserve">  </w:t>
      </w:r>
      <w:r w:rsidRPr="00AA2164">
        <w:rPr>
          <w:rFonts w:ascii="仿宋" w:eastAsia="仿宋" w:hAnsi="仿宋" w:cs="仿宋_GB2312"/>
          <w:sz w:val="28"/>
          <w:szCs w:val="28"/>
        </w:rPr>
        <w:t xml:space="preserve"> </w:t>
      </w:r>
      <w:r w:rsidRPr="00AA2164">
        <w:rPr>
          <w:rFonts w:ascii="仿宋" w:eastAsia="仿宋" w:hAnsi="仿宋" w:cs="仿宋_GB2312" w:hint="eastAsia"/>
        </w:rPr>
        <w:t>福建省厦门监狱</w:t>
      </w:r>
    </w:p>
    <w:p w:rsidR="00B32EE1" w:rsidRDefault="00B32EE1" w:rsidP="00AA2164">
      <w:pPr>
        <w:jc w:val="left"/>
        <w:rPr>
          <w:rFonts w:ascii="宋体" w:eastAsia="宋体" w:cs="Times New Roman"/>
          <w:b/>
          <w:bCs/>
          <w:color w:val="000000"/>
          <w:sz w:val="44"/>
          <w:szCs w:val="44"/>
        </w:rPr>
      </w:pPr>
      <w:r w:rsidRPr="00AA2164">
        <w:rPr>
          <w:rFonts w:ascii="仿宋" w:eastAsia="仿宋" w:hAnsi="仿宋" w:cs="仿宋_GB2312"/>
        </w:rPr>
        <w:t xml:space="preserve">                                   2021</w:t>
      </w:r>
      <w:r w:rsidRPr="00AA2164">
        <w:rPr>
          <w:rFonts w:ascii="仿宋" w:eastAsia="仿宋" w:hAnsi="仿宋" w:cs="仿宋_GB2312" w:hint="eastAsia"/>
        </w:rPr>
        <w:t>年</w:t>
      </w:r>
      <w:r w:rsidRPr="00AA2164">
        <w:rPr>
          <w:rFonts w:ascii="仿宋" w:eastAsia="仿宋" w:hAnsi="仿宋" w:cs="仿宋_GB2312"/>
        </w:rPr>
        <w:t>8</w:t>
      </w:r>
      <w:r w:rsidRPr="00AA2164">
        <w:rPr>
          <w:rFonts w:ascii="仿宋" w:eastAsia="仿宋" w:hAnsi="仿宋" w:cs="仿宋_GB2312" w:hint="eastAsia"/>
        </w:rPr>
        <w:t>月</w:t>
      </w:r>
      <w:r w:rsidRPr="00AA2164">
        <w:rPr>
          <w:rFonts w:ascii="仿宋" w:eastAsia="仿宋" w:hAnsi="仿宋" w:cs="仿宋_GB2312"/>
        </w:rPr>
        <w:t>2</w:t>
      </w:r>
      <w:r w:rsidRPr="00AA2164">
        <w:rPr>
          <w:rFonts w:ascii="仿宋" w:eastAsia="仿宋" w:hAnsi="仿宋" w:cs="仿宋_GB2312" w:hint="eastAsia"/>
        </w:rPr>
        <w:t>日</w:t>
      </w:r>
    </w:p>
    <w:sectPr w:rsidR="00B32EE1" w:rsidSect="008C394F">
      <w:headerReference w:type="default" r:id="rId6"/>
      <w:footerReference w:type="default" r:id="rId7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2B4" w:rsidRDefault="001402B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1402B4" w:rsidRDefault="001402B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EE1" w:rsidRDefault="00B32EE1" w:rsidP="00AA2164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B32EE1" w:rsidRDefault="00B32EE1" w:rsidP="00AA2164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B32EE1" w:rsidRDefault="00B32EE1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2B4" w:rsidRDefault="001402B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1402B4" w:rsidRDefault="001402B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EE1" w:rsidRDefault="00B32EE1" w:rsidP="00637F36">
    <w:pPr>
      <w:pStyle w:val="a5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277D"/>
    <w:rsid w:val="0000586F"/>
    <w:rsid w:val="000067B6"/>
    <w:rsid w:val="00007D2C"/>
    <w:rsid w:val="00010B12"/>
    <w:rsid w:val="00015F11"/>
    <w:rsid w:val="00017F42"/>
    <w:rsid w:val="0002014E"/>
    <w:rsid w:val="000246FB"/>
    <w:rsid w:val="000262D4"/>
    <w:rsid w:val="00034250"/>
    <w:rsid w:val="00035448"/>
    <w:rsid w:val="00037817"/>
    <w:rsid w:val="00040130"/>
    <w:rsid w:val="00044B23"/>
    <w:rsid w:val="00044E27"/>
    <w:rsid w:val="0004537F"/>
    <w:rsid w:val="000462DA"/>
    <w:rsid w:val="00046387"/>
    <w:rsid w:val="000474B1"/>
    <w:rsid w:val="00051A04"/>
    <w:rsid w:val="00052A47"/>
    <w:rsid w:val="00053646"/>
    <w:rsid w:val="00054A29"/>
    <w:rsid w:val="00060F0F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3B9D"/>
    <w:rsid w:val="000857D5"/>
    <w:rsid w:val="00087817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7B6B"/>
    <w:rsid w:val="000B1821"/>
    <w:rsid w:val="000B78AA"/>
    <w:rsid w:val="000C033C"/>
    <w:rsid w:val="000C2ED3"/>
    <w:rsid w:val="000C3DCE"/>
    <w:rsid w:val="000C4ADA"/>
    <w:rsid w:val="000C54DC"/>
    <w:rsid w:val="000D043B"/>
    <w:rsid w:val="000D0C13"/>
    <w:rsid w:val="000D11A9"/>
    <w:rsid w:val="000D2C18"/>
    <w:rsid w:val="000D552C"/>
    <w:rsid w:val="000E0291"/>
    <w:rsid w:val="000E048E"/>
    <w:rsid w:val="000E114D"/>
    <w:rsid w:val="000E116C"/>
    <w:rsid w:val="000E2C76"/>
    <w:rsid w:val="000E7D29"/>
    <w:rsid w:val="000F444A"/>
    <w:rsid w:val="000F6EFD"/>
    <w:rsid w:val="001049E6"/>
    <w:rsid w:val="00106107"/>
    <w:rsid w:val="00110A9B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2B4"/>
    <w:rsid w:val="00140441"/>
    <w:rsid w:val="0015201E"/>
    <w:rsid w:val="00154690"/>
    <w:rsid w:val="00155CC7"/>
    <w:rsid w:val="00156C49"/>
    <w:rsid w:val="00156E2C"/>
    <w:rsid w:val="001636A5"/>
    <w:rsid w:val="0016533D"/>
    <w:rsid w:val="00174642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96381"/>
    <w:rsid w:val="001A0CAC"/>
    <w:rsid w:val="001B14C3"/>
    <w:rsid w:val="001C01B2"/>
    <w:rsid w:val="001C08C9"/>
    <w:rsid w:val="001C2D17"/>
    <w:rsid w:val="001C485F"/>
    <w:rsid w:val="001C7837"/>
    <w:rsid w:val="001D00F9"/>
    <w:rsid w:val="001D07DD"/>
    <w:rsid w:val="001D4C05"/>
    <w:rsid w:val="001E5E10"/>
    <w:rsid w:val="001F0368"/>
    <w:rsid w:val="001F1C49"/>
    <w:rsid w:val="001F2089"/>
    <w:rsid w:val="001F418B"/>
    <w:rsid w:val="001F5320"/>
    <w:rsid w:val="00205E9C"/>
    <w:rsid w:val="00207411"/>
    <w:rsid w:val="00212D36"/>
    <w:rsid w:val="00213B75"/>
    <w:rsid w:val="00213D2D"/>
    <w:rsid w:val="00215BEB"/>
    <w:rsid w:val="00216BA8"/>
    <w:rsid w:val="00221B38"/>
    <w:rsid w:val="00225B31"/>
    <w:rsid w:val="00226E8A"/>
    <w:rsid w:val="00227AA5"/>
    <w:rsid w:val="00231E43"/>
    <w:rsid w:val="002342B8"/>
    <w:rsid w:val="0023625F"/>
    <w:rsid w:val="00240937"/>
    <w:rsid w:val="0024587F"/>
    <w:rsid w:val="002474DC"/>
    <w:rsid w:val="002505A6"/>
    <w:rsid w:val="002514ED"/>
    <w:rsid w:val="0025254F"/>
    <w:rsid w:val="00260471"/>
    <w:rsid w:val="00263686"/>
    <w:rsid w:val="00274FDD"/>
    <w:rsid w:val="002757F0"/>
    <w:rsid w:val="00277C27"/>
    <w:rsid w:val="002808D7"/>
    <w:rsid w:val="0028441C"/>
    <w:rsid w:val="00285619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48CF"/>
    <w:rsid w:val="002D5F04"/>
    <w:rsid w:val="002E561A"/>
    <w:rsid w:val="002E5697"/>
    <w:rsid w:val="002E730C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D4E"/>
    <w:rsid w:val="0031736A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7320E"/>
    <w:rsid w:val="00375752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18D4"/>
    <w:rsid w:val="003A2188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6B5E"/>
    <w:rsid w:val="003C76D5"/>
    <w:rsid w:val="003C7BA4"/>
    <w:rsid w:val="003D0089"/>
    <w:rsid w:val="003D0B26"/>
    <w:rsid w:val="003D4052"/>
    <w:rsid w:val="003D437B"/>
    <w:rsid w:val="003D682A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38A"/>
    <w:rsid w:val="0040244D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416CF"/>
    <w:rsid w:val="00450640"/>
    <w:rsid w:val="004532DC"/>
    <w:rsid w:val="00453B21"/>
    <w:rsid w:val="004627CC"/>
    <w:rsid w:val="00467951"/>
    <w:rsid w:val="0047214F"/>
    <w:rsid w:val="00472747"/>
    <w:rsid w:val="00474CEB"/>
    <w:rsid w:val="00482B06"/>
    <w:rsid w:val="004849C6"/>
    <w:rsid w:val="00486E39"/>
    <w:rsid w:val="004A3AEE"/>
    <w:rsid w:val="004A4E56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356E"/>
    <w:rsid w:val="0051534C"/>
    <w:rsid w:val="00516384"/>
    <w:rsid w:val="00520CEA"/>
    <w:rsid w:val="005315C3"/>
    <w:rsid w:val="00535B50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6373"/>
    <w:rsid w:val="00566B43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86634"/>
    <w:rsid w:val="00586656"/>
    <w:rsid w:val="00587648"/>
    <w:rsid w:val="005903AF"/>
    <w:rsid w:val="00590DDD"/>
    <w:rsid w:val="00594321"/>
    <w:rsid w:val="005A091E"/>
    <w:rsid w:val="005A7759"/>
    <w:rsid w:val="005B0DD7"/>
    <w:rsid w:val="005B391E"/>
    <w:rsid w:val="005C1E7F"/>
    <w:rsid w:val="005C264F"/>
    <w:rsid w:val="005C5DD3"/>
    <w:rsid w:val="005C715E"/>
    <w:rsid w:val="005D28B7"/>
    <w:rsid w:val="005D2C98"/>
    <w:rsid w:val="005D4D75"/>
    <w:rsid w:val="005D76EC"/>
    <w:rsid w:val="005F153F"/>
    <w:rsid w:val="005F263C"/>
    <w:rsid w:val="005F3403"/>
    <w:rsid w:val="005F6B87"/>
    <w:rsid w:val="0060090D"/>
    <w:rsid w:val="00601A5B"/>
    <w:rsid w:val="006037A4"/>
    <w:rsid w:val="00610E5F"/>
    <w:rsid w:val="00611E16"/>
    <w:rsid w:val="00612DDB"/>
    <w:rsid w:val="006142F2"/>
    <w:rsid w:val="0061554B"/>
    <w:rsid w:val="006156DD"/>
    <w:rsid w:val="00615F2B"/>
    <w:rsid w:val="006167E6"/>
    <w:rsid w:val="00617346"/>
    <w:rsid w:val="00617AAF"/>
    <w:rsid w:val="0062592C"/>
    <w:rsid w:val="00625E2E"/>
    <w:rsid w:val="00626383"/>
    <w:rsid w:val="00626428"/>
    <w:rsid w:val="00634456"/>
    <w:rsid w:val="00634479"/>
    <w:rsid w:val="00637F36"/>
    <w:rsid w:val="0064019E"/>
    <w:rsid w:val="00640BFC"/>
    <w:rsid w:val="006509F4"/>
    <w:rsid w:val="00651DAB"/>
    <w:rsid w:val="00653C42"/>
    <w:rsid w:val="0066193B"/>
    <w:rsid w:val="0066243E"/>
    <w:rsid w:val="00664386"/>
    <w:rsid w:val="00664EE8"/>
    <w:rsid w:val="0067086F"/>
    <w:rsid w:val="006709C8"/>
    <w:rsid w:val="00671359"/>
    <w:rsid w:val="00675A90"/>
    <w:rsid w:val="00677028"/>
    <w:rsid w:val="0068027E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68B1"/>
    <w:rsid w:val="006A7743"/>
    <w:rsid w:val="006B1E01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6DF7"/>
    <w:rsid w:val="006D7B15"/>
    <w:rsid w:val="006E203A"/>
    <w:rsid w:val="006E3EE4"/>
    <w:rsid w:val="006F02FC"/>
    <w:rsid w:val="006F09AC"/>
    <w:rsid w:val="006F2703"/>
    <w:rsid w:val="00701F02"/>
    <w:rsid w:val="00704DA2"/>
    <w:rsid w:val="00711C21"/>
    <w:rsid w:val="007132F5"/>
    <w:rsid w:val="00716FD8"/>
    <w:rsid w:val="0072139D"/>
    <w:rsid w:val="0072407B"/>
    <w:rsid w:val="00727032"/>
    <w:rsid w:val="00735787"/>
    <w:rsid w:val="00735B2F"/>
    <w:rsid w:val="00743CE5"/>
    <w:rsid w:val="0074607B"/>
    <w:rsid w:val="00750D57"/>
    <w:rsid w:val="00751A65"/>
    <w:rsid w:val="00751C32"/>
    <w:rsid w:val="007550E7"/>
    <w:rsid w:val="007608CF"/>
    <w:rsid w:val="00762A3F"/>
    <w:rsid w:val="0076327E"/>
    <w:rsid w:val="00763B81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7B3"/>
    <w:rsid w:val="00791F05"/>
    <w:rsid w:val="0079633E"/>
    <w:rsid w:val="00797554"/>
    <w:rsid w:val="007A0CDA"/>
    <w:rsid w:val="007A5766"/>
    <w:rsid w:val="007A725F"/>
    <w:rsid w:val="007A7983"/>
    <w:rsid w:val="007B351F"/>
    <w:rsid w:val="007B52E0"/>
    <w:rsid w:val="007C275D"/>
    <w:rsid w:val="007C39A7"/>
    <w:rsid w:val="007C3A15"/>
    <w:rsid w:val="007C4C03"/>
    <w:rsid w:val="007C7209"/>
    <w:rsid w:val="007D37E8"/>
    <w:rsid w:val="007D3FE3"/>
    <w:rsid w:val="007D44DA"/>
    <w:rsid w:val="007E3067"/>
    <w:rsid w:val="007E476A"/>
    <w:rsid w:val="007E7F93"/>
    <w:rsid w:val="007F014F"/>
    <w:rsid w:val="007F1FDB"/>
    <w:rsid w:val="00801669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D6F"/>
    <w:rsid w:val="0085577D"/>
    <w:rsid w:val="00856B93"/>
    <w:rsid w:val="00857307"/>
    <w:rsid w:val="0085755C"/>
    <w:rsid w:val="00861777"/>
    <w:rsid w:val="00862602"/>
    <w:rsid w:val="00870CBA"/>
    <w:rsid w:val="00872BEF"/>
    <w:rsid w:val="008747DD"/>
    <w:rsid w:val="00875473"/>
    <w:rsid w:val="0087616F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94F"/>
    <w:rsid w:val="008C3978"/>
    <w:rsid w:val="008C6E94"/>
    <w:rsid w:val="008D426C"/>
    <w:rsid w:val="008D7A95"/>
    <w:rsid w:val="008F0DBE"/>
    <w:rsid w:val="008F18D8"/>
    <w:rsid w:val="008F3B5E"/>
    <w:rsid w:val="008F65F8"/>
    <w:rsid w:val="00902422"/>
    <w:rsid w:val="0090317C"/>
    <w:rsid w:val="00903E31"/>
    <w:rsid w:val="00905C6A"/>
    <w:rsid w:val="009118CF"/>
    <w:rsid w:val="00913AED"/>
    <w:rsid w:val="00917A0B"/>
    <w:rsid w:val="00920268"/>
    <w:rsid w:val="00925682"/>
    <w:rsid w:val="009277B4"/>
    <w:rsid w:val="00927A83"/>
    <w:rsid w:val="00933063"/>
    <w:rsid w:val="009341A9"/>
    <w:rsid w:val="0093725F"/>
    <w:rsid w:val="00942DCF"/>
    <w:rsid w:val="009436B2"/>
    <w:rsid w:val="00950757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6364"/>
    <w:rsid w:val="00996C1D"/>
    <w:rsid w:val="00997650"/>
    <w:rsid w:val="009A1083"/>
    <w:rsid w:val="009A3633"/>
    <w:rsid w:val="009A63CC"/>
    <w:rsid w:val="009B060A"/>
    <w:rsid w:val="009B1510"/>
    <w:rsid w:val="009B7716"/>
    <w:rsid w:val="009C0627"/>
    <w:rsid w:val="009C4BB4"/>
    <w:rsid w:val="009C5448"/>
    <w:rsid w:val="009C7C02"/>
    <w:rsid w:val="009D6680"/>
    <w:rsid w:val="009D6BB2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61B7D"/>
    <w:rsid w:val="00A65F04"/>
    <w:rsid w:val="00A66A11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504D"/>
    <w:rsid w:val="00AA0265"/>
    <w:rsid w:val="00AA2164"/>
    <w:rsid w:val="00AA585D"/>
    <w:rsid w:val="00AA6212"/>
    <w:rsid w:val="00AA68FE"/>
    <w:rsid w:val="00AA7421"/>
    <w:rsid w:val="00AB0241"/>
    <w:rsid w:val="00AB6A36"/>
    <w:rsid w:val="00AC2950"/>
    <w:rsid w:val="00AC3D1D"/>
    <w:rsid w:val="00AC47D9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257B0"/>
    <w:rsid w:val="00B32EE1"/>
    <w:rsid w:val="00B36862"/>
    <w:rsid w:val="00B376B7"/>
    <w:rsid w:val="00B40447"/>
    <w:rsid w:val="00B437AB"/>
    <w:rsid w:val="00B43BED"/>
    <w:rsid w:val="00B445D8"/>
    <w:rsid w:val="00B46E11"/>
    <w:rsid w:val="00B52953"/>
    <w:rsid w:val="00B53885"/>
    <w:rsid w:val="00B53B90"/>
    <w:rsid w:val="00B55917"/>
    <w:rsid w:val="00B56BAA"/>
    <w:rsid w:val="00B61806"/>
    <w:rsid w:val="00B65CF0"/>
    <w:rsid w:val="00B668C9"/>
    <w:rsid w:val="00B70236"/>
    <w:rsid w:val="00B73554"/>
    <w:rsid w:val="00B74696"/>
    <w:rsid w:val="00B74711"/>
    <w:rsid w:val="00B814A3"/>
    <w:rsid w:val="00B95DFF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5ED7"/>
    <w:rsid w:val="00BB76C2"/>
    <w:rsid w:val="00BC06EB"/>
    <w:rsid w:val="00BC275C"/>
    <w:rsid w:val="00BC4BF6"/>
    <w:rsid w:val="00BC6583"/>
    <w:rsid w:val="00BD20CE"/>
    <w:rsid w:val="00BD636C"/>
    <w:rsid w:val="00BE4E80"/>
    <w:rsid w:val="00BE5654"/>
    <w:rsid w:val="00BE6388"/>
    <w:rsid w:val="00BF0E50"/>
    <w:rsid w:val="00BF1D32"/>
    <w:rsid w:val="00BF683B"/>
    <w:rsid w:val="00C0530B"/>
    <w:rsid w:val="00C05BCB"/>
    <w:rsid w:val="00C10656"/>
    <w:rsid w:val="00C10EB2"/>
    <w:rsid w:val="00C123CD"/>
    <w:rsid w:val="00C13048"/>
    <w:rsid w:val="00C21F66"/>
    <w:rsid w:val="00C22311"/>
    <w:rsid w:val="00C23795"/>
    <w:rsid w:val="00C252BC"/>
    <w:rsid w:val="00C310D7"/>
    <w:rsid w:val="00C37FD3"/>
    <w:rsid w:val="00C57089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4CAC"/>
    <w:rsid w:val="00C95FCD"/>
    <w:rsid w:val="00CA3646"/>
    <w:rsid w:val="00CA66E8"/>
    <w:rsid w:val="00CA735D"/>
    <w:rsid w:val="00CA7E2A"/>
    <w:rsid w:val="00CB3FF0"/>
    <w:rsid w:val="00CB6E91"/>
    <w:rsid w:val="00CC1AE9"/>
    <w:rsid w:val="00CC6D3F"/>
    <w:rsid w:val="00CD2730"/>
    <w:rsid w:val="00CD34AC"/>
    <w:rsid w:val="00CD537F"/>
    <w:rsid w:val="00CD66C3"/>
    <w:rsid w:val="00CE03E3"/>
    <w:rsid w:val="00CE0AEA"/>
    <w:rsid w:val="00CE29E4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3460B"/>
    <w:rsid w:val="00D35436"/>
    <w:rsid w:val="00D3547A"/>
    <w:rsid w:val="00D36ECA"/>
    <w:rsid w:val="00D41183"/>
    <w:rsid w:val="00D423BF"/>
    <w:rsid w:val="00D45283"/>
    <w:rsid w:val="00D50D45"/>
    <w:rsid w:val="00D52D5C"/>
    <w:rsid w:val="00D5683E"/>
    <w:rsid w:val="00D6182D"/>
    <w:rsid w:val="00D66D08"/>
    <w:rsid w:val="00D7046B"/>
    <w:rsid w:val="00D7285B"/>
    <w:rsid w:val="00D72927"/>
    <w:rsid w:val="00D74E8A"/>
    <w:rsid w:val="00D86710"/>
    <w:rsid w:val="00D8799B"/>
    <w:rsid w:val="00D911EC"/>
    <w:rsid w:val="00D94300"/>
    <w:rsid w:val="00DA3B25"/>
    <w:rsid w:val="00DA616F"/>
    <w:rsid w:val="00DA784B"/>
    <w:rsid w:val="00DB0862"/>
    <w:rsid w:val="00DB29ED"/>
    <w:rsid w:val="00DB2D12"/>
    <w:rsid w:val="00DB2E74"/>
    <w:rsid w:val="00DB2FED"/>
    <w:rsid w:val="00DB539A"/>
    <w:rsid w:val="00DB598C"/>
    <w:rsid w:val="00DB744B"/>
    <w:rsid w:val="00DB74F6"/>
    <w:rsid w:val="00DB7C34"/>
    <w:rsid w:val="00DC1799"/>
    <w:rsid w:val="00DC1AB1"/>
    <w:rsid w:val="00DC3528"/>
    <w:rsid w:val="00DD376D"/>
    <w:rsid w:val="00DD3D84"/>
    <w:rsid w:val="00DE00DA"/>
    <w:rsid w:val="00DE1F47"/>
    <w:rsid w:val="00DE35AC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A70"/>
    <w:rsid w:val="00E11CB7"/>
    <w:rsid w:val="00E12E73"/>
    <w:rsid w:val="00E15181"/>
    <w:rsid w:val="00E15DD4"/>
    <w:rsid w:val="00E22A88"/>
    <w:rsid w:val="00E24A41"/>
    <w:rsid w:val="00E272ED"/>
    <w:rsid w:val="00E27946"/>
    <w:rsid w:val="00E30E81"/>
    <w:rsid w:val="00E30F29"/>
    <w:rsid w:val="00E32493"/>
    <w:rsid w:val="00E349B7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848FE"/>
    <w:rsid w:val="00E90AAB"/>
    <w:rsid w:val="00E92672"/>
    <w:rsid w:val="00E9463F"/>
    <w:rsid w:val="00EA47D3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4544"/>
    <w:rsid w:val="00EC5272"/>
    <w:rsid w:val="00EC66C5"/>
    <w:rsid w:val="00ED110F"/>
    <w:rsid w:val="00ED2628"/>
    <w:rsid w:val="00ED67E7"/>
    <w:rsid w:val="00EE0746"/>
    <w:rsid w:val="00EE1D96"/>
    <w:rsid w:val="00EE245D"/>
    <w:rsid w:val="00EF04A2"/>
    <w:rsid w:val="00EF26F9"/>
    <w:rsid w:val="00EF79E7"/>
    <w:rsid w:val="00F001C2"/>
    <w:rsid w:val="00F00AA5"/>
    <w:rsid w:val="00F01A65"/>
    <w:rsid w:val="00F02353"/>
    <w:rsid w:val="00F04961"/>
    <w:rsid w:val="00F0674B"/>
    <w:rsid w:val="00F13D2A"/>
    <w:rsid w:val="00F218F5"/>
    <w:rsid w:val="00F2266D"/>
    <w:rsid w:val="00F2483C"/>
    <w:rsid w:val="00F31A1A"/>
    <w:rsid w:val="00F3472B"/>
    <w:rsid w:val="00F347B0"/>
    <w:rsid w:val="00F3617D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93F3D"/>
    <w:rsid w:val="00F957BC"/>
    <w:rsid w:val="00FA1E7F"/>
    <w:rsid w:val="00FA20D5"/>
    <w:rsid w:val="00FA5AC8"/>
    <w:rsid w:val="00FA6909"/>
    <w:rsid w:val="00FA7342"/>
    <w:rsid w:val="00FB2625"/>
    <w:rsid w:val="00FB2810"/>
    <w:rsid w:val="00FB2DBC"/>
    <w:rsid w:val="00FB54B3"/>
    <w:rsid w:val="00FB55CC"/>
    <w:rsid w:val="00FC2009"/>
    <w:rsid w:val="00FC5145"/>
    <w:rsid w:val="00FC7DD9"/>
    <w:rsid w:val="00FD208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94F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8C394F"/>
  </w:style>
  <w:style w:type="character" w:customStyle="1" w:styleId="FooterChar">
    <w:name w:val="Footer Char"/>
    <w:link w:val="a4"/>
    <w:uiPriority w:val="99"/>
    <w:semiHidden/>
    <w:locked/>
    <w:rsid w:val="008C394F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5">
    <w:name w:val="header"/>
    <w:basedOn w:val="a"/>
    <w:link w:val="Char"/>
    <w:uiPriority w:val="99"/>
    <w:rsid w:val="008C39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D0B26"/>
    <w:rPr>
      <w:rFonts w:ascii="Calibri" w:eastAsia="仿宋_GB2312" w:hAnsi="Calibri" w:cs="Calibri"/>
      <w:kern w:val="32"/>
      <w:sz w:val="18"/>
      <w:szCs w:val="18"/>
    </w:rPr>
  </w:style>
  <w:style w:type="paragraph" w:styleId="a4">
    <w:name w:val="footer"/>
    <w:basedOn w:val="a"/>
    <w:link w:val="Char0"/>
    <w:uiPriority w:val="99"/>
    <w:rsid w:val="008C39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D0B26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7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889</Characters>
  <Application>Microsoft Office Word</Application>
  <DocSecurity>0</DocSecurity>
  <Lines>7</Lines>
  <Paragraphs>2</Paragraphs>
  <ScaleCrop>false</ScaleCrop>
  <Company>信念技术论坛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福建省厦门监狱</dc:title>
  <dc:creator>User</dc:creator>
  <cp:lastModifiedBy>Administrator</cp:lastModifiedBy>
  <cp:revision>2</cp:revision>
  <cp:lastPrinted>2021-08-06T02:55:00Z</cp:lastPrinted>
  <dcterms:created xsi:type="dcterms:W3CDTF">2021-08-06T02:55:00Z</dcterms:created>
  <dcterms:modified xsi:type="dcterms:W3CDTF">2021-08-06T02:55:00Z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